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88" w:rsidRPr="00C039C7" w:rsidRDefault="00904788" w:rsidP="005C094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D4370D" w:rsidP="005C094B">
      <w:pPr>
        <w:pStyle w:val="a3"/>
        <w:jc w:val="center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 </w:t>
      </w:r>
      <w:r w:rsidR="005C094B" w:rsidRPr="00C039C7">
        <w:rPr>
          <w:rFonts w:ascii="Arial" w:hAnsi="Arial" w:cs="Arial"/>
          <w:sz w:val="24"/>
          <w:szCs w:val="24"/>
        </w:rPr>
        <w:t>ДЕПАРТАМЕНТ ОБРАЗОВАНИЯ И НАУКИ ТЮМЕНСКОЙ ОБЛАСТИ</w:t>
      </w:r>
    </w:p>
    <w:p w:rsidR="005C094B" w:rsidRPr="00C039C7" w:rsidRDefault="005C094B" w:rsidP="005C094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>ГОСУДАРСТВЕННОЕ АВТОНОМНОЕ ПРОФЕССИОНАЛЬНОЕ</w:t>
      </w:r>
    </w:p>
    <w:p w:rsidR="005C094B" w:rsidRPr="00C039C7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>ОБРАЗОВАТЕЛЬНОЕ УЧРЕЖДЕНИЕ ТЮМЕНСКОЙ ОБЛАСТИ</w:t>
      </w:r>
    </w:p>
    <w:p w:rsidR="005C094B" w:rsidRPr="00C039C7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:rsidR="005C094B" w:rsidRPr="00C039C7" w:rsidRDefault="005C094B" w:rsidP="005C094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tabs>
          <w:tab w:val="center" w:pos="4677"/>
          <w:tab w:val="right" w:pos="9355"/>
        </w:tabs>
        <w:spacing w:after="0" w:line="240" w:lineRule="auto"/>
        <w:ind w:firstLine="467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C039C7" w:rsidRDefault="005C094B" w:rsidP="005C094B">
      <w:pPr>
        <w:tabs>
          <w:tab w:val="center" w:pos="4677"/>
          <w:tab w:val="right" w:pos="9355"/>
        </w:tabs>
        <w:spacing w:after="0" w:line="240" w:lineRule="auto"/>
        <w:ind w:firstLine="467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6259" w:rsidRPr="00C039C7" w:rsidRDefault="00B76259" w:rsidP="00B7625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Приложение №</w:t>
      </w:r>
      <w:r w:rsidR="008F32BB">
        <w:rPr>
          <w:rFonts w:ascii="Arial" w:hAnsi="Arial" w:cs="Arial"/>
          <w:sz w:val="24"/>
          <w:szCs w:val="24"/>
        </w:rPr>
        <w:t xml:space="preserve"> 2.</w:t>
      </w:r>
      <w:r w:rsidR="009B05C4">
        <w:rPr>
          <w:rFonts w:ascii="Arial" w:hAnsi="Arial" w:cs="Arial"/>
          <w:sz w:val="24"/>
          <w:szCs w:val="24"/>
        </w:rPr>
        <w:t>1</w:t>
      </w:r>
      <w:r w:rsidR="008F32BB">
        <w:rPr>
          <w:rFonts w:ascii="Arial" w:hAnsi="Arial" w:cs="Arial"/>
          <w:sz w:val="24"/>
          <w:szCs w:val="24"/>
        </w:rPr>
        <w:t>4</w:t>
      </w:r>
      <w:r w:rsidRPr="00C039C7">
        <w:rPr>
          <w:rFonts w:ascii="Arial" w:hAnsi="Arial" w:cs="Arial"/>
          <w:sz w:val="24"/>
          <w:szCs w:val="24"/>
        </w:rPr>
        <w:t xml:space="preserve"> </w:t>
      </w:r>
    </w:p>
    <w:p w:rsidR="00B76259" w:rsidRPr="00C039C7" w:rsidRDefault="00B76259" w:rsidP="00B7625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к ООП СПО (ПП</w:t>
      </w:r>
      <w:r w:rsidR="00C960D1" w:rsidRPr="00C039C7">
        <w:rPr>
          <w:rFonts w:ascii="Arial" w:hAnsi="Arial" w:cs="Arial"/>
          <w:sz w:val="24"/>
          <w:szCs w:val="24"/>
        </w:rPr>
        <w:t>КРС</w:t>
      </w:r>
      <w:r w:rsidRPr="00C039C7">
        <w:rPr>
          <w:rFonts w:ascii="Arial" w:hAnsi="Arial" w:cs="Arial"/>
          <w:sz w:val="24"/>
          <w:szCs w:val="24"/>
        </w:rPr>
        <w:t>)</w:t>
      </w:r>
    </w:p>
    <w:p w:rsidR="00821AD2" w:rsidRPr="00C039C7" w:rsidRDefault="00821AD2" w:rsidP="00821AD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F32BB">
        <w:rPr>
          <w:rFonts w:ascii="Arial" w:eastAsia="Times New Roman" w:hAnsi="Arial" w:cs="Arial"/>
          <w:bCs/>
          <w:sz w:val="24"/>
          <w:szCs w:val="24"/>
          <w:lang w:eastAsia="ru-RU"/>
        </w:rPr>
        <w:t>35.01.15</w:t>
      </w:r>
      <w:r w:rsidRPr="00C039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2B0796" w:rsidRPr="00C039C7">
        <w:rPr>
          <w:rFonts w:ascii="Arial" w:hAnsi="Arial" w:cs="Arial"/>
          <w:sz w:val="24"/>
          <w:szCs w:val="24"/>
        </w:rPr>
        <w:t>Мастер</w:t>
      </w:r>
      <w:r w:rsidRPr="00C039C7">
        <w:rPr>
          <w:rFonts w:ascii="Arial" w:hAnsi="Arial" w:cs="Arial"/>
          <w:sz w:val="24"/>
          <w:szCs w:val="24"/>
        </w:rPr>
        <w:t xml:space="preserve"> по ремонту </w:t>
      </w:r>
    </w:p>
    <w:p w:rsidR="00821AD2" w:rsidRPr="00C039C7" w:rsidRDefault="00821AD2" w:rsidP="00821AD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 xml:space="preserve">и обслуживанию электрооборудования </w:t>
      </w:r>
    </w:p>
    <w:p w:rsidR="00821AD2" w:rsidRPr="00C039C7" w:rsidRDefault="002B0796" w:rsidP="00821AD2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39C7">
        <w:rPr>
          <w:rFonts w:ascii="Arial" w:hAnsi="Arial" w:cs="Arial"/>
          <w:sz w:val="24"/>
          <w:szCs w:val="24"/>
        </w:rPr>
        <w:t>в сельском хозяйстве</w:t>
      </w:r>
    </w:p>
    <w:p w:rsidR="0027262D" w:rsidRPr="00C039C7" w:rsidRDefault="0027262D" w:rsidP="00B7625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76259" w:rsidRPr="00C039C7" w:rsidRDefault="00B76259" w:rsidP="0027262D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5C094B" w:rsidRPr="00C039C7" w:rsidRDefault="005C094B" w:rsidP="00B76259">
      <w:pPr>
        <w:tabs>
          <w:tab w:val="center" w:pos="4677"/>
          <w:tab w:val="right" w:pos="9355"/>
        </w:tabs>
        <w:spacing w:after="0" w:line="240" w:lineRule="auto"/>
        <w:ind w:firstLine="467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C039C7" w:rsidRDefault="005C094B" w:rsidP="005C094B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5C094B" w:rsidRPr="00C039C7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C039C7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C039C7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C039C7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C039C7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C039C7" w:rsidRDefault="005C094B" w:rsidP="005C094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039C7">
        <w:rPr>
          <w:rFonts w:ascii="Arial" w:hAnsi="Arial" w:cs="Arial"/>
          <w:b/>
          <w:sz w:val="24"/>
          <w:szCs w:val="24"/>
        </w:rPr>
        <w:t xml:space="preserve"> </w:t>
      </w:r>
      <w:r w:rsidR="008F32BB">
        <w:rPr>
          <w:rFonts w:ascii="Arial" w:hAnsi="Arial" w:cs="Arial"/>
          <w:b/>
          <w:sz w:val="24"/>
          <w:szCs w:val="24"/>
        </w:rPr>
        <w:t xml:space="preserve">РАБОЧАЯ </w:t>
      </w:r>
      <w:r w:rsidRPr="00C039C7">
        <w:rPr>
          <w:rFonts w:ascii="Arial" w:hAnsi="Arial" w:cs="Arial"/>
          <w:b/>
          <w:sz w:val="24"/>
          <w:szCs w:val="24"/>
        </w:rPr>
        <w:t>ПРОГРАММА УЧЕБНОЙ ДИСЦИПЛИНЫ</w:t>
      </w:r>
    </w:p>
    <w:p w:rsidR="005C094B" w:rsidRPr="00C039C7" w:rsidRDefault="009B05C4" w:rsidP="005C094B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ОП.08 ОХРАНА ТРУДА</w:t>
      </w:r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8F32BB">
      <w:pPr>
        <w:spacing w:line="360" w:lineRule="auto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C039C7" w:rsidRDefault="00EE13BF" w:rsidP="00EE13B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C039C7">
        <w:rPr>
          <w:rFonts w:ascii="Arial" w:hAnsi="Arial" w:cs="Arial"/>
          <w:sz w:val="24"/>
          <w:szCs w:val="24"/>
        </w:rPr>
        <w:t>2</w:t>
      </w:r>
      <w:r w:rsidR="005C094B" w:rsidRPr="00C039C7">
        <w:rPr>
          <w:rFonts w:ascii="Arial" w:hAnsi="Arial" w:cs="Arial"/>
          <w:sz w:val="24"/>
          <w:szCs w:val="24"/>
        </w:rPr>
        <w:t>0</w:t>
      </w:r>
      <w:r w:rsidR="004F012F" w:rsidRPr="00C039C7">
        <w:rPr>
          <w:rFonts w:ascii="Arial" w:hAnsi="Arial" w:cs="Arial"/>
          <w:sz w:val="24"/>
          <w:szCs w:val="24"/>
        </w:rPr>
        <w:t>25</w:t>
      </w:r>
      <w:r w:rsidR="005C094B" w:rsidRPr="00C039C7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sectPr w:rsidR="005C094B" w:rsidRPr="00C039C7" w:rsidSect="00B76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435" w:rsidRDefault="00790435" w:rsidP="005C094B">
      <w:pPr>
        <w:spacing w:after="0" w:line="240" w:lineRule="auto"/>
      </w:pPr>
      <w:r>
        <w:separator/>
      </w:r>
    </w:p>
  </w:endnote>
  <w:endnote w:type="continuationSeparator" w:id="0">
    <w:p w:rsidR="00790435" w:rsidRDefault="00790435" w:rsidP="005C0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435" w:rsidRDefault="00790435" w:rsidP="005C094B">
      <w:pPr>
        <w:spacing w:after="0" w:line="240" w:lineRule="auto"/>
      </w:pPr>
      <w:r>
        <w:separator/>
      </w:r>
    </w:p>
  </w:footnote>
  <w:footnote w:type="continuationSeparator" w:id="0">
    <w:p w:rsidR="00790435" w:rsidRDefault="00790435" w:rsidP="005C0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85E62"/>
    <w:multiLevelType w:val="hybridMultilevel"/>
    <w:tmpl w:val="268E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664DD"/>
    <w:multiLevelType w:val="hybridMultilevel"/>
    <w:tmpl w:val="6E70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C786B"/>
    <w:multiLevelType w:val="hybridMultilevel"/>
    <w:tmpl w:val="13F03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124A2"/>
    <w:multiLevelType w:val="hybridMultilevel"/>
    <w:tmpl w:val="5E48513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C10403"/>
    <w:multiLevelType w:val="hybridMultilevel"/>
    <w:tmpl w:val="561CD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8E3AF5"/>
    <w:multiLevelType w:val="hybridMultilevel"/>
    <w:tmpl w:val="27568200"/>
    <w:lvl w:ilvl="0" w:tplc="D530348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6DB715E"/>
    <w:multiLevelType w:val="hybridMultilevel"/>
    <w:tmpl w:val="2276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63423"/>
    <w:multiLevelType w:val="hybridMultilevel"/>
    <w:tmpl w:val="C64AB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0F2C8C"/>
    <w:multiLevelType w:val="hybridMultilevel"/>
    <w:tmpl w:val="9C9C7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733"/>
    <w:rsid w:val="00003AEC"/>
    <w:rsid w:val="0002619D"/>
    <w:rsid w:val="00064B60"/>
    <w:rsid w:val="00070621"/>
    <w:rsid w:val="00085638"/>
    <w:rsid w:val="000A3422"/>
    <w:rsid w:val="000F7717"/>
    <w:rsid w:val="00111C10"/>
    <w:rsid w:val="0012361F"/>
    <w:rsid w:val="00127251"/>
    <w:rsid w:val="001731A5"/>
    <w:rsid w:val="001922E2"/>
    <w:rsid w:val="001A4D77"/>
    <w:rsid w:val="001A6D91"/>
    <w:rsid w:val="001F2A5B"/>
    <w:rsid w:val="00213AA3"/>
    <w:rsid w:val="00227F77"/>
    <w:rsid w:val="00246EEF"/>
    <w:rsid w:val="0027262D"/>
    <w:rsid w:val="00287D35"/>
    <w:rsid w:val="002B0796"/>
    <w:rsid w:val="002B16F4"/>
    <w:rsid w:val="002C7D9E"/>
    <w:rsid w:val="002D0AF2"/>
    <w:rsid w:val="002D3AD0"/>
    <w:rsid w:val="002F6059"/>
    <w:rsid w:val="00305263"/>
    <w:rsid w:val="0032726E"/>
    <w:rsid w:val="00344DC4"/>
    <w:rsid w:val="003518DC"/>
    <w:rsid w:val="00352F2C"/>
    <w:rsid w:val="00364AE6"/>
    <w:rsid w:val="00367B5B"/>
    <w:rsid w:val="003B5E4E"/>
    <w:rsid w:val="003C6A98"/>
    <w:rsid w:val="003E0CE5"/>
    <w:rsid w:val="003F356C"/>
    <w:rsid w:val="003F6669"/>
    <w:rsid w:val="004665CE"/>
    <w:rsid w:val="00486022"/>
    <w:rsid w:val="004A56A6"/>
    <w:rsid w:val="004C187B"/>
    <w:rsid w:val="004F012F"/>
    <w:rsid w:val="00512D66"/>
    <w:rsid w:val="00524010"/>
    <w:rsid w:val="00577733"/>
    <w:rsid w:val="0059106C"/>
    <w:rsid w:val="005A1384"/>
    <w:rsid w:val="005C094B"/>
    <w:rsid w:val="005C43D3"/>
    <w:rsid w:val="005D6D37"/>
    <w:rsid w:val="005E1F10"/>
    <w:rsid w:val="00620CE1"/>
    <w:rsid w:val="00623E69"/>
    <w:rsid w:val="0064773D"/>
    <w:rsid w:val="00655A8E"/>
    <w:rsid w:val="00680B0E"/>
    <w:rsid w:val="00685267"/>
    <w:rsid w:val="006B3A3F"/>
    <w:rsid w:val="006C3DCE"/>
    <w:rsid w:val="006D1FF4"/>
    <w:rsid w:val="00704175"/>
    <w:rsid w:val="007257E1"/>
    <w:rsid w:val="007529E9"/>
    <w:rsid w:val="0078192E"/>
    <w:rsid w:val="00790435"/>
    <w:rsid w:val="00790F8D"/>
    <w:rsid w:val="007A0765"/>
    <w:rsid w:val="007B71E6"/>
    <w:rsid w:val="007C43FD"/>
    <w:rsid w:val="007F267A"/>
    <w:rsid w:val="007F3254"/>
    <w:rsid w:val="00806FEA"/>
    <w:rsid w:val="00821AD2"/>
    <w:rsid w:val="00840D06"/>
    <w:rsid w:val="00851AF5"/>
    <w:rsid w:val="00887561"/>
    <w:rsid w:val="00894AC4"/>
    <w:rsid w:val="008E05DF"/>
    <w:rsid w:val="008E144A"/>
    <w:rsid w:val="008E360E"/>
    <w:rsid w:val="008F32BB"/>
    <w:rsid w:val="008F59E0"/>
    <w:rsid w:val="00904788"/>
    <w:rsid w:val="00945CFD"/>
    <w:rsid w:val="009729A6"/>
    <w:rsid w:val="0098588A"/>
    <w:rsid w:val="00986A45"/>
    <w:rsid w:val="009961CF"/>
    <w:rsid w:val="009B05C4"/>
    <w:rsid w:val="009B65D3"/>
    <w:rsid w:val="009E4A69"/>
    <w:rsid w:val="009F482E"/>
    <w:rsid w:val="00A0149E"/>
    <w:rsid w:val="00A01573"/>
    <w:rsid w:val="00A07289"/>
    <w:rsid w:val="00A5336E"/>
    <w:rsid w:val="00A6468F"/>
    <w:rsid w:val="00A83427"/>
    <w:rsid w:val="00AA6ADB"/>
    <w:rsid w:val="00AA7025"/>
    <w:rsid w:val="00AC4292"/>
    <w:rsid w:val="00AD41D8"/>
    <w:rsid w:val="00B01BD8"/>
    <w:rsid w:val="00B0234A"/>
    <w:rsid w:val="00B232BC"/>
    <w:rsid w:val="00B249BD"/>
    <w:rsid w:val="00B25CB9"/>
    <w:rsid w:val="00B5535E"/>
    <w:rsid w:val="00B6114B"/>
    <w:rsid w:val="00B76259"/>
    <w:rsid w:val="00B91742"/>
    <w:rsid w:val="00BA54DF"/>
    <w:rsid w:val="00BA63F6"/>
    <w:rsid w:val="00BA6E4E"/>
    <w:rsid w:val="00BB0D95"/>
    <w:rsid w:val="00BB1030"/>
    <w:rsid w:val="00BB7021"/>
    <w:rsid w:val="00BC037D"/>
    <w:rsid w:val="00BC3A03"/>
    <w:rsid w:val="00BC4B1C"/>
    <w:rsid w:val="00BC5A7E"/>
    <w:rsid w:val="00BE4691"/>
    <w:rsid w:val="00C039C7"/>
    <w:rsid w:val="00C11A90"/>
    <w:rsid w:val="00C1426E"/>
    <w:rsid w:val="00C20275"/>
    <w:rsid w:val="00C23D14"/>
    <w:rsid w:val="00C312EB"/>
    <w:rsid w:val="00C47BF9"/>
    <w:rsid w:val="00C52F7F"/>
    <w:rsid w:val="00C6335D"/>
    <w:rsid w:val="00C85978"/>
    <w:rsid w:val="00C960D1"/>
    <w:rsid w:val="00CF5187"/>
    <w:rsid w:val="00D05F3D"/>
    <w:rsid w:val="00D432EE"/>
    <w:rsid w:val="00D4370D"/>
    <w:rsid w:val="00D44229"/>
    <w:rsid w:val="00D675C9"/>
    <w:rsid w:val="00DA2444"/>
    <w:rsid w:val="00DA4848"/>
    <w:rsid w:val="00DA57CC"/>
    <w:rsid w:val="00DB0422"/>
    <w:rsid w:val="00DC1A75"/>
    <w:rsid w:val="00DE21C8"/>
    <w:rsid w:val="00E12B9E"/>
    <w:rsid w:val="00E17854"/>
    <w:rsid w:val="00E26436"/>
    <w:rsid w:val="00E63202"/>
    <w:rsid w:val="00EC41E1"/>
    <w:rsid w:val="00EE13BF"/>
    <w:rsid w:val="00EF0733"/>
    <w:rsid w:val="00EF4296"/>
    <w:rsid w:val="00F10179"/>
    <w:rsid w:val="00F34DC3"/>
    <w:rsid w:val="00F4494E"/>
    <w:rsid w:val="00F453F1"/>
    <w:rsid w:val="00F679CF"/>
    <w:rsid w:val="00F8599B"/>
    <w:rsid w:val="00F95C3D"/>
    <w:rsid w:val="00F96454"/>
    <w:rsid w:val="00F97D7A"/>
    <w:rsid w:val="00FA4AD3"/>
    <w:rsid w:val="00FC3388"/>
    <w:rsid w:val="00FE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94B"/>
    <w:pPr>
      <w:spacing w:after="0" w:line="240" w:lineRule="auto"/>
    </w:pPr>
  </w:style>
  <w:style w:type="table" w:customStyle="1" w:styleId="11">
    <w:name w:val="Сетка таблицы11"/>
    <w:basedOn w:val="a1"/>
    <w:next w:val="a4"/>
    <w:uiPriority w:val="59"/>
    <w:rsid w:val="005C094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94B"/>
  </w:style>
  <w:style w:type="paragraph" w:styleId="a7">
    <w:name w:val="footer"/>
    <w:basedOn w:val="a"/>
    <w:link w:val="a8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94B"/>
  </w:style>
  <w:style w:type="paragraph" w:styleId="a9">
    <w:name w:val="List Paragraph"/>
    <w:basedOn w:val="a"/>
    <w:uiPriority w:val="99"/>
    <w:qFormat/>
    <w:rsid w:val="005C094B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5C094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C094B"/>
  </w:style>
  <w:style w:type="table" w:customStyle="1" w:styleId="4">
    <w:name w:val="Сетка таблицы4"/>
    <w:basedOn w:val="a1"/>
    <w:next w:val="a4"/>
    <w:uiPriority w:val="59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1"/>
    <w:basedOn w:val="a"/>
    <w:uiPriority w:val="1"/>
    <w:qFormat/>
    <w:rsid w:val="005C094B"/>
    <w:pPr>
      <w:widowControl w:val="0"/>
      <w:autoSpaceDE w:val="0"/>
      <w:autoSpaceDN w:val="0"/>
      <w:spacing w:before="4" w:after="0" w:line="240" w:lineRule="auto"/>
      <w:ind w:left="142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C09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94B"/>
  </w:style>
  <w:style w:type="character" w:styleId="ac">
    <w:name w:val="Hyperlink"/>
    <w:basedOn w:val="a0"/>
    <w:uiPriority w:val="99"/>
    <w:semiHidden/>
    <w:unhideWhenUsed/>
    <w:rsid w:val="00B76259"/>
    <w:rPr>
      <w:color w:val="0000FF"/>
      <w:u w:val="single"/>
    </w:rPr>
  </w:style>
  <w:style w:type="character" w:customStyle="1" w:styleId="b-serp-url">
    <w:name w:val="b-serp-url"/>
    <w:basedOn w:val="a0"/>
    <w:rsid w:val="00B76259"/>
  </w:style>
  <w:style w:type="character" w:customStyle="1" w:styleId="b-serp-urlitem">
    <w:name w:val="b-serp-url__item"/>
    <w:basedOn w:val="a0"/>
    <w:rsid w:val="00B762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9CF4C-A4DD-480F-BE0A-84265EEF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Home</cp:lastModifiedBy>
  <cp:revision>108</cp:revision>
  <dcterms:created xsi:type="dcterms:W3CDTF">2020-05-21T06:48:00Z</dcterms:created>
  <dcterms:modified xsi:type="dcterms:W3CDTF">2025-10-18T11:01:00Z</dcterms:modified>
</cp:coreProperties>
</file>